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Дезинфектология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Дезинфектология | Записей: 1 | Кейс: 1 | Вопросов: 12</w:t>
      </w:r>
    </w:p>
    <w:p>
      <w:r>
        <w:br w:type="page"/>
      </w:r>
    </w:p>
    <w:p>
      <w:pPr>
        <w:pStyle w:val="Heading1"/>
      </w:pPr>
      <w:r>
        <w:t>Дезинфектология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Дезинфектология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Проведено плановое эпидемиологическое обследование цистоскопического кабинета отделения урогенитального туберкулеза фтизиатрического стационара.</w:t>
      </w:r>
    </w:p>
    <w:p>
      <w:pPr>
        <w:spacing w:after="58"/>
      </w:pPr>
      <w:r>
        <w:rPr>
          <w:b w:val="0"/>
          <w:i w:val="0"/>
        </w:rPr>
        <w:t>Установлено: в кабинете проводятся плановые цистоскопические и уродинамические исследования. Имеется журнал учета исследований.</w:t>
      </w:r>
    </w:p>
    <w:p>
      <w:pPr>
        <w:pStyle w:val="Heading2"/>
      </w:pPr>
      <w:r>
        <w:t>1. Организация деятельности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Стерильные эндоскопические вмешательства должны проводиться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палате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эндоскопической манипуляционной терапевтического отделения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малой операционной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эндоскопическом кабинете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малой операционной</w:t>
      </w:r>
    </w:p>
    <w:p>
      <w:pPr>
        <w:ind w:left="504"/>
      </w:pPr>
      <w:r>
        <w:rPr>
          <w:b w:val="0"/>
          <w:i/>
        </w:rPr>
        <w:t>В соответствии с п. 3680 СанПиН 3.3686-21 "Санитарно-эпидемиологические требования по профилактике инфекционных болезней" раздел Требования к помещениям, предназначенным для проведения стерильных эндоскопических вмешательств, обработки использованных при данном виде вмешательств эндоскопов и инструментов стерильные эндоскопические вмешательства должны проводиться в операционных, малых операционных медицинских организаций или в эндоскопических манипуляционных профильных хирургических отделений.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Цистоскопическое исследование относится к +________________________+ эндоскопическому вмешательству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стерильному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условно-стерильному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нестерильному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условно-чистому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стерильному</w:t>
      </w:r>
    </w:p>
    <w:p>
      <w:pPr>
        <w:ind w:left="504"/>
      </w:pPr>
      <w:r>
        <w:rPr>
          <w:b w:val="0"/>
          <w:i/>
        </w:rPr>
        <w:t>В соответствии с п. 3639 СанПиН 3.3686-21 "Санитарно-эпидемиологические требования по профилактике инфекционных болезней" Стерильными считаются вмешательства, при которых эндоскоп вводится через проколы, разрезы кожных и слизистых покровов в кровяное русло, стерильные полости или ткани организма, а также в стерильные в норме органы (матка, мочевой пузырь) через естественные пути.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После завершения оперативного вмешательства должна осуществляться +___________________________+ эндоскопического оборудования в зоне, в которой проводится предварительная очистка хирургического инструментария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дезинфекция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предстерилизационная очистка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стерилизация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предварительная очистка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предварительная очистка</w:t>
      </w:r>
    </w:p>
    <w:p>
      <w:pPr>
        <w:ind w:left="504"/>
      </w:pPr>
      <w:r>
        <w:rPr>
          <w:b w:val="0"/>
          <w:i/>
        </w:rPr>
        <w:t>В соответствии с п. 3681 СанПиН 3.3686-21 "Санитарно-эпидемиологические  требования по профилактике инфекционных болезней" раздел Требования к помещениям, предназначенным для проведения стерильных эндоскопических вмешательств, обработки использованных при данном виде вмешательств эндоскопов и инструментов предварительная очистка эндоскопического оборудования после завершения оперативного вмешательства должна осуществляться в зоне, в которой проводится предварительная очистка хирургического инструментария.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достижения максимального результата предстерилизационная очистка, совмещенная с дезинфекцией, эндоскопов для стерильных манипуляций и инструментов должна проводиться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операционной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моечно-дезинфекционном помещении эндоскопического отделения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стерилизационной хирургического отделения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центральном стерилизационном отделении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центральном стерилизационном отделении</w:t>
      </w:r>
    </w:p>
    <w:p>
      <w:pPr>
        <w:ind w:left="504"/>
      </w:pPr>
      <w:r>
        <w:rPr>
          <w:b w:val="0"/>
          <w:i/>
        </w:rPr>
        <w:t>В соответствии с п. 3683 СанПиН 3.3686-21 "Санитарно-эпидемиологические требования по профилактике инфекционных болезней" Предстерилизационная очистка, совмещенная с дезинфекцией, эндоскопов для стерильных вмешательств и инструментов должна проводиться в помещении разборки и мытья инструментов операционного блока, в моечно-дезинфекционном помещении хирургического отделения, в ЦСО.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 протоколе эндоскопического вмешательства должен указываться +____________________+ использованного в ходе медицинского вмешательства эндоскопа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год эксплуатации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торговое название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идентификационный код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заводской номер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идентификационный код</w:t>
      </w:r>
    </w:p>
    <w:p>
      <w:pPr>
        <w:ind w:left="504"/>
      </w:pPr>
      <w:r>
        <w:rPr>
          <w:b w:val="0"/>
          <w:i/>
        </w:rPr>
        <w:t>В соответствии с п. 3647 СанПиН 3.3686-21 "Санитарно-эпидемиологические требования по профилактике инфекционных болезней" Идентификационный код эндоскопа должен указываться в протоколе эндоскопического вмешательства или в журнале записи оперативных вмешательств, в графе особые отметки журнала регистрации исследований, выполняемых в отделе, отделении, кабинете эндоскопии, в журнале контроля обработки эндоскопов для нестерильных вмешательств.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Помещения, предназначенные для стерилизации эндоскопов для стерильных вмешательств ручным способом, относятся к классу чистоты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"Г"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"А"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"Б"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"В"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"Б"</w:t>
      </w:r>
    </w:p>
    <w:p>
      <w:pPr>
        <w:ind w:left="504"/>
      </w:pPr>
      <w:r>
        <w:rPr>
          <w:b w:val="0"/>
          <w:i/>
        </w:rPr>
        <w:t>В соответствии с п. 3684 СанПиН 3.3686-21 "Санитарно-эпидемиологические требования по профилактике инфекционных болезней" раздел Требования к помещениям, предназначенным для проведения стерильных эндоскопических вмешательств, обработки использованных при данном виде вмешательств эндоскопов и инструментов стерилизация эндоскопов для стерильных вмешательств и инструментов к ним проводится ручным способом в стерилизационном помещении (класс чистоты "Б") операционного блока или хирургического отделения.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Помещения, предназначенные для стерилизации эндоскопов для стерильных вмешательств механизированным способом, относятся к классу чистоты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"Г"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"Б"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"В"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"А"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"Б"</w:t>
      </w:r>
    </w:p>
    <w:p>
      <w:pPr>
        <w:ind w:left="504"/>
      </w:pPr>
      <w:r>
        <w:rPr>
          <w:b w:val="0"/>
          <w:i/>
        </w:rPr>
        <w:t>В соответствии с п. 3684 СанПиН 3.3686-21 "Санитарно-эпидемиологические требования по профилактике инфекционных болезней" раздел Требования к помещениям, предназначенным для проведения стерильных эндоскопических вмешательств, обработки использованных при данном виде вмешательств эндоскопов и инструментов стерилизация эндоскопов для стерильных вмешательств и инструментов к ним проводится механизированным способом с использованием стерилизационного оборудования в стерилизационном помещении (класс чистоты "Б") операционного блока, хирургического отделения, ЦСО.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Уборка и дезинфекция в помещениях, где осуществляются стерильные эндоскопические вмешательства, должна проводиться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конце рабочего дня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конце рабочей смены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после каждого вмешательства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конце рабочей недели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после каждого вмешательства</w:t>
      </w:r>
    </w:p>
    <w:p>
      <w:pPr>
        <w:ind w:left="504"/>
      </w:pPr>
      <w:r>
        <w:rPr>
          <w:b w:val="0"/>
          <w:i/>
        </w:rPr>
        <w:t>В соответствии с п. 3686 СанПиН 3.3686-21"Санитарно-эпидемиологические требования по профилактике инфекционных болезней"раздел Требования к помещениям, предназначенным для проведения стерильных эндоскопических вмешательств, обработки использованных при данном виде вмешательств эндоскопов и инструментов уборка и дезинфекция в помещениях, где осуществляются стерильные эндоскопические вмешательства, должна проводиться после каждого вмешательства.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При выборе средств очистки, дезинфекции, а также средств и методов стерилизации эндоскопического оборудования должны учитываться рекомендации изготовителей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средств для дезинфекции и стерилизации эндоскопов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эндоскопов и инструментов к ним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стерилизационного оборудования для обработки эндоскопов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моечно-дезинфицирующего оборудования для обработки эндоскопов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эндоскопов и инструментов к ним</w:t>
      </w:r>
    </w:p>
    <w:p>
      <w:pPr>
        <w:ind w:left="504"/>
      </w:pPr>
      <w:r>
        <w:rPr>
          <w:b w:val="0"/>
          <w:i/>
        </w:rPr>
        <w:t>В соответствии с п. 3689 СанПиН 3.3686-21"Санитарно-эпидемиологические требования по профилактике инфекционных болезней"раздел Требования к оборудованию, средствам и материалам для обработки эндоскопического оборудования. При выборе средств очистки, дезинфекции (в том числе ДВУ) для ручного способа обработки, а также средств и методов стерилизации должны учитываться рекомендации изготовителей эндоскопов и инструментов, касающиеся воздействия конкретного средства (стерилизующего агента) на материалы этих медицинских изделий.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Жидкостные световоды стерилизуют +____________+ методом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плазменным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воздушным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газовым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паровым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газовым</w:t>
      </w:r>
    </w:p>
    <w:p>
      <w:pPr>
        <w:ind w:left="504"/>
      </w:pPr>
      <w:r>
        <w:rPr>
          <w:b w:val="0"/>
          <w:i/>
        </w:rPr>
        <w:t>В соответствии с п. 3706 СанПиН 3.3686-21 "Санитарно-эпидемиологические требования по профилактике инфекционных болезней" Жидкостные световоды стерилизуются газовым методом или в растворах химических средств.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Для стерилизации эндоскопов и инструментов к ним применяют +_________+ стерилизаторы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гласперленовые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озоновые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паровые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воздушные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паровые</w:t>
      </w:r>
    </w:p>
    <w:p>
      <w:pPr>
        <w:ind w:left="504"/>
      </w:pPr>
      <w:r>
        <w:rPr>
          <w:b w:val="0"/>
          <w:i/>
        </w:rPr>
        <w:t>В соответствии с п. 3693 СанПиН 3.3686-21"Санитарно-эпидемиологические требования по профилактике инфекционных болезней"раздел Требования к оборудованию, средствам и материалам для обработки эндоскопического оборудования для стерилизации эндоскопов и инструментов к ним применяются паровой, газовый и плазменный методы.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Для стерилизации эндоскопов и инструментов к ним применяются растворы +______________+ в качестве дезинфицирующих средств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альдегидсодержащих средств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содержащие четвертичные аммониевые соединения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спиртосодержащих средств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содержащие фенол и его производные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альдегидсодержащих средств</w:t>
      </w:r>
    </w:p>
    <w:p>
      <w:pPr>
        <w:ind w:left="504"/>
      </w:pPr>
      <w:r>
        <w:rPr>
          <w:b w:val="0"/>
          <w:i/>
        </w:rPr>
        <w:t>В соответствии с п. 3693 СанПиН 3.3686-21 "Санитарно-эпидемиологические требования по профилактике инфекционных болезней" Для стерилизации эндоскопов и инструментов применяют растворы альдегидсодержащих, кислородактивных и некоторых хлорсодержащих средств в спороцидной (стерилизующей) концентрации.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sanpin3686_21/" TargetMode="External"/><Relationship Id="rId10" Type="http://schemas.openxmlformats.org/officeDocument/2006/relationships/hyperlink" Target="https://library.mededtech.ru/rest/documents/sanpin3686_21/#paragraph_e4vo0c" TargetMode="External"/><Relationship Id="rId11" Type="http://schemas.openxmlformats.org/officeDocument/2006/relationships/hyperlink" Target="https://library.mededtech.ru/rest/documents/sanpin3686_21/#paragraph_q74qgb" TargetMode="External"/><Relationship Id="rId12" Type="http://schemas.openxmlformats.org/officeDocument/2006/relationships/hyperlink" Target="https://library.mededtech.ru/rest/documents/sanpin3686_21/#paragraph_7n9vhl" TargetMode="External"/><Relationship Id="rId13" Type="http://schemas.openxmlformats.org/officeDocument/2006/relationships/hyperlink" Target="https://library.mededtech.ru/rest/documents/sanpin3686_21/#paragraph_di4l3j" TargetMode="External"/><Relationship Id="rId14" Type="http://schemas.openxmlformats.org/officeDocument/2006/relationships/hyperlink" Target="https://library.mededtech.ru/rest/documents/sanpin3686_21/#paragraph_f4rpp6" TargetMode="External"/><Relationship Id="rId15" Type="http://schemas.openxmlformats.org/officeDocument/2006/relationships/hyperlink" Target="https://library.mededtech.ru/rest/documents/sanpin3686_21/#paragraph_esndcq" TargetMode="External"/><Relationship Id="rId16" Type="http://schemas.openxmlformats.org/officeDocument/2006/relationships/hyperlink" Target="https://library.mededtech.ru/rest/documents/sanpin3686_21/#paragraph_oi1235" TargetMode="External"/><Relationship Id="rId17" Type="http://schemas.openxmlformats.org/officeDocument/2006/relationships/hyperlink" Target="https://library.mededtech.ru/rest/documents/sanpin3686_21/#paragraph_66g1m4" TargetMode="External"/><Relationship Id="rId18" Type="http://schemas.openxmlformats.org/officeDocument/2006/relationships/hyperlink" Target="https://library.mededtech.ru/rest/documents/sanpin3686_21/#paragraph_juclos" TargetMode="External"/><Relationship Id="rId19" Type="http://schemas.openxmlformats.org/officeDocument/2006/relationships/hyperlink" Target="https://library.mededtech.ru/rest/documents/sanpin3686_21/#paragraph_e7i68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